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0137899" name="019f3752-ba4f-734d-8b51-fa718bbd47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9728755" name="019f3752-ba4f-734d-8b51-fa718bbd479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6661537" name="019f3752-e3ed-7b38-a10c-60102f309d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7289238" name="019f3752-e3ed-7b38-a10c-60102f309d9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War nicht zugänglich!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64255469" name="019f376d-495d-793d-891c-ce42990e622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0837916" name="019f376d-495d-793d-891c-ce42990e622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4349723" name="019f376d-a081-70b0-836e-b84c319cc2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8177741" name="019f376d-a081-70b0-836e-b84c319cc29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Schopf. Schützenhausweg 8, 4422 Arisdorf</w:t>
          </w:r>
        </w:p>
        <w:p>
          <w:pPr>
            <w:spacing w:before="0" w:after="0"/>
          </w:pPr>
          <w:r>
            <w:t>DN 1040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